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452243" name="c0aea180-0027-11f0-8323-6f3368a66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824524" name="c0aea180-0027-11f0-8323-6f3368a666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991282" name="c68a91e0-0027-11f0-ae3c-6140e85c7d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45990" name="c68a91e0-0027-11f0-ae3c-6140e85c7d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Brandschutz Elektroistallation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882532" name="d3397cd0-0027-11f0-bb53-2f8a1e89e2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395752" name="d3397cd0-0027-11f0-bb53-2f8a1e89e2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341981" name="d6894410-0027-11f0-9abd-1984f835a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608039" name="d6894410-0027-11f0-9abd-1984f835a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Kunststoff </w:t>
            </w:r>
          </w:p>
          <w:p>
            <w:pPr>
              <w:spacing w:before="0" w:after="0"/>
            </w:pPr>
            <w:r>
              <w:t>Abwasserleitung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741401" name="e7d62120-0027-11f0-90af-d1931f903c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1309" name="e7d62120-0027-11f0-90af-d1931f903c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437344" name="ede6dd20-0027-11f0-bc15-879b3bbffd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989317" name="ede6dd20-0027-11f0-bc15-879b3bbffd9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Deckenberkleidung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807982" name="16c47130-0028-11f0-aa8d-b7dbbca01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709866" name="16c47130-0028-11f0-aa8d-b7dbbca01eb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412948" name="24d4c0e0-0028-11f0-a3e1-0d262463b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833696" name="24d4c0e0-0028-11f0-a3e1-0d262463b54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356878" name="4155a8b0-0028-11f0-b1f0-89b769885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579551" name="4155a8b0-0028-11f0-b1f0-89b76988553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651810" name="45191950-0028-11f0-af73-9fc09dcdb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791243" name="45191950-0028-11f0-af73-9fc09dcdb4a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42278" name="517ddbe0-0028-11f0-a76a-c7b3585ee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300808" name="517ddbe0-0028-11f0-a76a-c7b3585ee05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348013" name="57b42140-0028-11f0-8945-11350a42b0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111268" name="57b42140-0028-11f0-8945-11350a42b0c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Kochherd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Asbestkarton </w:t>
            </w:r>
          </w:p>
          <w:p>
            <w:pPr>
              <w:spacing w:before="0" w:after="0"/>
            </w:pPr>
            <w:r>
              <w:t>Herd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599638" name="73c7ef60-0028-11f0-a4e3-d1c37303c2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8292" name="73c7ef60-0028-11f0-a4e3-d1c37303c23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502414" name="7a9851e0-0028-11f0-ae18-3fa61e5aff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362798" name="7a9851e0-0028-11f0-ae18-3fa61e5aff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434049" name="8e0cf0f0-0028-11f0-a4b8-2b73db51e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09760" name="8e0cf0f0-0028-11f0-a4b8-2b73db51e8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832442" name="911c7ae0-0028-11f0-bd99-5b92047a4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18285" name="911c7ae0-0028-11f0-bd99-5b92047a42a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Deckenverkleidung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95620" name="18c5f110-0029-11f0-900a-ebe5387b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047877" name="18c5f110-0029-11f0-900a-ebe5387b02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215681" name="2cb6ec10-0029-11f0-a81e-f7a73dd01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935581" name="2cb6ec10-0029-11f0-a81e-f7a73dd0173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